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750B2" w14:textId="0278016E" w:rsidR="00EA32D3" w:rsidRPr="008F1664" w:rsidRDefault="00066845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2: </w:t>
      </w:r>
      <w:r w:rsidR="00EA32D3" w:rsidRPr="008F1664">
        <w:rPr>
          <w:rFonts w:ascii="Arial" w:hAnsi="Arial" w:cs="Arial"/>
        </w:rPr>
        <w:t xml:space="preserve">Verklaring </w:t>
      </w:r>
      <w:r>
        <w:rPr>
          <w:rFonts w:ascii="Arial" w:hAnsi="Arial" w:cs="Arial"/>
        </w:rPr>
        <w:t>A</w:t>
      </w:r>
      <w:r w:rsidR="00EA32D3" w:rsidRPr="008F1664">
        <w:rPr>
          <w:rFonts w:ascii="Arial" w:hAnsi="Arial" w:cs="Arial"/>
        </w:rPr>
        <w:t xml:space="preserve">anvaarding </w:t>
      </w:r>
      <w:r>
        <w:rPr>
          <w:rFonts w:ascii="Arial" w:hAnsi="Arial" w:cs="Arial"/>
        </w:rPr>
        <w:t>H</w:t>
      </w:r>
      <w:r w:rsidR="00EA32D3" w:rsidRPr="008F1664">
        <w:rPr>
          <w:rFonts w:ascii="Arial" w:hAnsi="Arial" w:cs="Arial"/>
        </w:rPr>
        <w:t xml:space="preserve">oofdelijke </w:t>
      </w:r>
      <w:r>
        <w:rPr>
          <w:rFonts w:ascii="Arial" w:hAnsi="Arial" w:cs="Arial"/>
        </w:rPr>
        <w:t>A</w:t>
      </w:r>
      <w:r w:rsidR="00EA32D3" w:rsidRPr="008F1664">
        <w:rPr>
          <w:rFonts w:ascii="Arial" w:hAnsi="Arial" w:cs="Arial"/>
        </w:rPr>
        <w:t>ansprakelijkheid</w:t>
      </w:r>
      <w:bookmarkEnd w:id="0"/>
      <w:bookmarkEnd w:id="1"/>
      <w:bookmarkEnd w:id="2"/>
      <w:bookmarkEnd w:id="3"/>
      <w:bookmarkEnd w:id="4"/>
    </w:p>
    <w:tbl>
      <w:tblPr>
        <w:tblW w:w="9240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066845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003711AC" w:rsidR="00147B9E" w:rsidRDefault="002100A2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Gegadigde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176CF684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2100A2">
              <w:rPr>
                <w:rFonts w:ascii="Arial" w:hAnsi="Arial" w:cs="Arial"/>
                <w:b/>
                <w:sz w:val="20"/>
                <w:szCs w:val="20"/>
              </w:rPr>
              <w:t xml:space="preserve">Gegadigde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2AFD841D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</w:t>
            </w:r>
            <w:r w:rsidR="002100A2">
              <w:rPr>
                <w:rFonts w:ascii="Arial" w:hAnsi="Arial" w:cs="Arial"/>
                <w:b/>
                <w:sz w:val="20"/>
                <w:szCs w:val="20"/>
                <w:u w:val="single"/>
              </w:rPr>
              <w:t>Gegadigde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>ijbehorende vraag uit de aanbesteding!</w:t>
            </w:r>
            <w:r w:rsid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63305A9A" w:rsidR="00620EEA" w:rsidRPr="008F1664" w:rsidRDefault="002100A2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Gegadigde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313AFB69" w:rsidR="00B13ECD" w:rsidRPr="008F1664" w:rsidRDefault="00620EEA" w:rsidP="003556BE">
      <w:pPr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Ondergetekende verklaart</w:t>
      </w:r>
      <w:r w:rsidR="004C5D70">
        <w:rPr>
          <w:rFonts w:ascii="Arial" w:hAnsi="Arial" w:cs="Arial"/>
          <w:sz w:val="20"/>
          <w:szCs w:val="20"/>
        </w:rPr>
        <w:t xml:space="preserve"> inzake de o</w:t>
      </w:r>
      <w:r w:rsidR="00B13ECD" w:rsidRPr="008F1664">
        <w:rPr>
          <w:rFonts w:ascii="Arial" w:hAnsi="Arial" w:cs="Arial"/>
          <w:sz w:val="20"/>
          <w:szCs w:val="20"/>
        </w:rPr>
        <w:t xml:space="preserve">pdracht behorende bij </w:t>
      </w:r>
      <w:r w:rsidR="00066845">
        <w:rPr>
          <w:rFonts w:ascii="Arial" w:hAnsi="Arial" w:cs="Arial"/>
          <w:sz w:val="20"/>
          <w:szCs w:val="20"/>
        </w:rPr>
        <w:t>“</w:t>
      </w:r>
      <w:r w:rsidR="00066845" w:rsidRPr="00066845">
        <w:rPr>
          <w:rFonts w:ascii="Arial" w:hAnsi="Arial" w:cs="Arial"/>
          <w:i/>
          <w:sz w:val="20"/>
          <w:szCs w:val="20"/>
        </w:rPr>
        <w:t xml:space="preserve">Selectieleidraad </w:t>
      </w:r>
      <w:r w:rsidR="00066845">
        <w:rPr>
          <w:rFonts w:ascii="Arial" w:hAnsi="Arial" w:cs="Arial"/>
          <w:i/>
          <w:sz w:val="20"/>
          <w:szCs w:val="20"/>
        </w:rPr>
        <w:t>Inburgering Rivierenland -</w:t>
      </w:r>
      <w:r w:rsidR="00066845" w:rsidRPr="00066845">
        <w:rPr>
          <w:rFonts w:ascii="Arial" w:hAnsi="Arial" w:cs="Arial"/>
          <w:i/>
          <w:sz w:val="20"/>
          <w:szCs w:val="20"/>
        </w:rPr>
        <w:t xml:space="preserve"> B1-route en Zelfredzaamheidsroute</w:t>
      </w:r>
      <w:r w:rsidR="003556BE" w:rsidRPr="003556BE">
        <w:rPr>
          <w:rFonts w:ascii="Arial" w:hAnsi="Arial" w:cs="Arial"/>
          <w:i/>
          <w:sz w:val="20"/>
          <w:szCs w:val="20"/>
        </w:rPr>
        <w:t>”</w:t>
      </w:r>
      <w:r w:rsidR="00B13ECD" w:rsidRPr="00CF7E0F">
        <w:rPr>
          <w:rFonts w:ascii="Arial" w:hAnsi="Arial" w:cs="Arial"/>
          <w:sz w:val="20"/>
          <w:szCs w:val="20"/>
        </w:rPr>
        <w:t xml:space="preserve"> </w:t>
      </w:r>
      <w:r w:rsidR="00B13ECD" w:rsidRPr="008F1664">
        <w:rPr>
          <w:rFonts w:ascii="Arial" w:hAnsi="Arial" w:cs="Arial"/>
          <w:sz w:val="20"/>
          <w:szCs w:val="20"/>
        </w:rPr>
        <w:t>dat:</w:t>
      </w:r>
    </w:p>
    <w:p w14:paraId="459FFE84" w14:textId="05A0B5C4" w:rsidR="00620EEA" w:rsidRPr="00862B9E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 xml:space="preserve">zich namens de </w:t>
      </w:r>
      <w:r w:rsidR="002100A2">
        <w:rPr>
          <w:rFonts w:ascii="Arial" w:hAnsi="Arial" w:cs="Arial"/>
          <w:sz w:val="20"/>
          <w:szCs w:val="20"/>
          <w:highlight w:val="yellow"/>
        </w:rPr>
        <w:t>Gegadigde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die uit de aanbesteding kan/kunnen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31737033" w14:textId="520D7AC4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OF</w:t>
      </w:r>
    </w:p>
    <w:p w14:paraId="5F059822" w14:textId="523B5F48" w:rsidR="00E20051" w:rsidRPr="00862B9E" w:rsidRDefault="002100A2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Gegadigde</w:t>
      </w:r>
      <w:r w:rsidR="00E20051" w:rsidRPr="00862B9E">
        <w:rPr>
          <w:rFonts w:ascii="Arial" w:hAnsi="Arial" w:cs="Arial"/>
          <w:sz w:val="20"/>
          <w:szCs w:val="20"/>
          <w:highlight w:val="yellow"/>
        </w:rPr>
        <w:t xml:space="preserve"> bij gunning van de opdracht tegenover de opdrachtgever</w:t>
      </w:r>
      <w:r w:rsidR="00E20051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5E62FAF2" w14:textId="77777777" w:rsidR="00E20051" w:rsidRPr="00862B9E" w:rsidRDefault="00E20051" w:rsidP="00862B9E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4DD5044C" w14:textId="2ADC24CC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eerste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bij GEEN onderdeel van een moedermaatschappij/holding en</w:t>
      </w:r>
      <w:r w:rsidR="00862B9E">
        <w:rPr>
          <w:rFonts w:ascii="Arial" w:hAnsi="Arial" w:cs="Arial"/>
          <w:b/>
          <w:bCs/>
          <w:sz w:val="20"/>
          <w:szCs w:val="20"/>
        </w:rPr>
        <w:t>/of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GEEN beroep </w:t>
      </w:r>
      <w:r w:rsidR="00862B9E"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>;</w:t>
      </w:r>
    </w:p>
    <w:p w14:paraId="379E7442" w14:textId="6AF33D1D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lastRenderedPageBreak/>
        <w:t xml:space="preserve">- tweede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 xml:space="preserve">bij </w:t>
      </w:r>
      <w:r w:rsidRPr="00862B9E">
        <w:rPr>
          <w:rFonts w:ascii="Arial" w:hAnsi="Arial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3C515B0C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2100A2">
        <w:rPr>
          <w:rFonts w:ascii="Arial" w:hAnsi="Arial" w:cs="Arial"/>
          <w:sz w:val="20"/>
          <w:szCs w:val="20"/>
        </w:rPr>
        <w:t>Gegadigde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6E36CA65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2100A2">
              <w:rPr>
                <w:rFonts w:ascii="Arial" w:hAnsi="Arial" w:cs="Arial"/>
                <w:b/>
                <w:sz w:val="20"/>
                <w:szCs w:val="20"/>
              </w:rPr>
              <w:t>Gegadigde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6F618082" w:rsidR="007D160C" w:rsidRPr="00622786" w:rsidRDefault="009F467B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Selectievakje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Selectievakje1"/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bookmarkEnd w:id="5"/>
                  <w:r w:rsidR="007D160C">
                    <w:rPr>
                      <w:rFonts w:ascii="Arial" w:hAnsi="Arial" w:cs="Arial"/>
                      <w:sz w:val="20"/>
                      <w:szCs w:val="20"/>
                    </w:rPr>
                    <w:t xml:space="preserve">         </w:t>
                  </w:r>
                  <w:r w:rsidR="002100A2">
                    <w:rPr>
                      <w:rFonts w:ascii="Arial" w:hAnsi="Arial" w:cs="Arial"/>
                      <w:sz w:val="20"/>
                      <w:szCs w:val="20"/>
                    </w:rPr>
                    <w:t>Gegadigde</w:t>
                  </w:r>
                  <w:r w:rsidR="007D160C"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 is zelf de hoogste moedermaatschappij van het concern en maakt geen gebruik van Derde(n) om te voldoen aan de financiële Geschiktheidseisen </w:t>
                  </w:r>
                </w:p>
                <w:p w14:paraId="4817987A" w14:textId="32C372C4" w:rsidR="007D160C" w:rsidRPr="00622786" w:rsidRDefault="009F467B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Selectievakje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7D160C"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Hoogste moedermaatschappij van het concern waarvan </w:t>
                  </w:r>
                  <w:r w:rsidR="002100A2">
                    <w:rPr>
                      <w:rFonts w:ascii="Arial" w:hAnsi="Arial" w:cs="Arial"/>
                      <w:sz w:val="20"/>
                      <w:szCs w:val="20"/>
                    </w:rPr>
                    <w:t>Gegadigde</w:t>
                  </w:r>
                  <w:r w:rsidR="007D160C" w:rsidRPr="00622786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="007D160C" w:rsidRPr="00622786">
                    <w:rPr>
                      <w:rFonts w:ascii="Arial" w:hAnsi="Arial" w:cs="Arial"/>
                      <w:sz w:val="20"/>
                      <w:szCs w:val="20"/>
                    </w:rPr>
                    <w:t>Combinant</w:t>
                  </w:r>
                  <w:proofErr w:type="spellEnd"/>
                  <w:r w:rsidR="007D160C"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 deel uitmaakt</w:t>
                  </w:r>
                </w:p>
                <w:p w14:paraId="4C4162B3" w14:textId="70D8E16B" w:rsidR="007D160C" w:rsidRPr="008F1664" w:rsidRDefault="009F467B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Selectievakje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7D160C"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04DD7" w14:textId="77777777" w:rsidR="00FD7598" w:rsidRDefault="00FD7598">
      <w:r>
        <w:separator/>
      </w:r>
    </w:p>
  </w:endnote>
  <w:endnote w:type="continuationSeparator" w:id="0">
    <w:p w14:paraId="1448CD51" w14:textId="77777777" w:rsidR="00FD7598" w:rsidRDefault="00FD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3969A778" w:rsidR="00B96408" w:rsidRPr="005B4772" w:rsidRDefault="00D2575A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Europese </w:t>
          </w:r>
          <w:r w:rsidR="00066845">
            <w:rPr>
              <w:rFonts w:ascii="Arial" w:hAnsi="Arial" w:cs="Arial"/>
              <w:sz w:val="16"/>
              <w:szCs w:val="16"/>
            </w:rPr>
            <w:t>niet-</w:t>
          </w:r>
          <w:r>
            <w:rPr>
              <w:rFonts w:ascii="Arial" w:hAnsi="Arial" w:cs="Arial"/>
              <w:sz w:val="16"/>
              <w:szCs w:val="16"/>
            </w:rPr>
            <w:t xml:space="preserve">openbare aanbesteding </w:t>
          </w:r>
          <w:r w:rsidR="00066845" w:rsidRPr="00066845">
            <w:rPr>
              <w:rFonts w:ascii="Arial" w:hAnsi="Arial" w:cs="Arial"/>
              <w:sz w:val="16"/>
              <w:szCs w:val="16"/>
            </w:rPr>
            <w:t>Inburgering Rivierenland - B1-route en Zelfredzaamheidsroute</w:t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5189F" w14:textId="77777777" w:rsidR="00FD7598" w:rsidRDefault="00FD7598">
      <w:r>
        <w:separator/>
      </w:r>
    </w:p>
  </w:footnote>
  <w:footnote w:type="continuationSeparator" w:id="0">
    <w:p w14:paraId="750C3B58" w14:textId="77777777" w:rsidR="00FD7598" w:rsidRDefault="00FD7598">
      <w:r>
        <w:continuationSeparator/>
      </w:r>
    </w:p>
  </w:footnote>
  <w:footnote w:id="1">
    <w:p w14:paraId="506ADAD6" w14:textId="460BC843" w:rsidR="00147B9E" w:rsidRPr="00147B9E" w:rsidRDefault="00147B9E">
      <w:pPr>
        <w:pStyle w:val="Voetnoottekst"/>
        <w:rPr>
          <w:sz w:val="16"/>
          <w:szCs w:val="16"/>
        </w:rPr>
      </w:pPr>
      <w:r w:rsidRPr="00066845">
        <w:rPr>
          <w:rStyle w:val="Voetnootmarkering"/>
          <w:sz w:val="16"/>
          <w:szCs w:val="16"/>
        </w:rPr>
        <w:footnoteRef/>
      </w:r>
      <w:r w:rsidRPr="00066845">
        <w:rPr>
          <w:rStyle w:val="Voetnootmarkering"/>
          <w:sz w:val="16"/>
          <w:szCs w:val="16"/>
        </w:rPr>
        <w:t xml:space="preserve"> </w:t>
      </w:r>
      <w:r w:rsidR="00066845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41C719EC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</w:t>
      </w:r>
      <w:r w:rsidR="006B71B2">
        <w:rPr>
          <w:rFonts w:ascii="Arial" w:hAnsi="Arial" w:cs="Arial"/>
          <w:sz w:val="14"/>
          <w:szCs w:val="14"/>
        </w:rPr>
        <w:t>kruisen</w:t>
      </w:r>
      <w:r w:rsidRPr="008F1664">
        <w:rPr>
          <w:rFonts w:ascii="Arial" w:hAnsi="Arial" w:cs="Arial"/>
          <w:sz w:val="14"/>
          <w:szCs w:val="14"/>
        </w:rPr>
        <w:t xml:space="preserve">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5"/>
  </w:num>
  <w:num w:numId="5">
    <w:abstractNumId w:val="21"/>
  </w:num>
  <w:num w:numId="6">
    <w:abstractNumId w:val="16"/>
  </w:num>
  <w:num w:numId="7">
    <w:abstractNumId w:val="8"/>
  </w:num>
  <w:num w:numId="8">
    <w:abstractNumId w:val="19"/>
  </w:num>
  <w:num w:numId="9">
    <w:abstractNumId w:val="6"/>
  </w:num>
  <w:num w:numId="10">
    <w:abstractNumId w:val="26"/>
  </w:num>
  <w:num w:numId="11">
    <w:abstractNumId w:val="7"/>
  </w:num>
  <w:num w:numId="12">
    <w:abstractNumId w:val="15"/>
  </w:num>
  <w:num w:numId="13">
    <w:abstractNumId w:val="13"/>
  </w:num>
  <w:num w:numId="14">
    <w:abstractNumId w:val="24"/>
  </w:num>
  <w:num w:numId="15">
    <w:abstractNumId w:val="4"/>
  </w:num>
  <w:num w:numId="16">
    <w:abstractNumId w:val="11"/>
  </w:num>
  <w:num w:numId="17">
    <w:abstractNumId w:val="12"/>
  </w:num>
  <w:num w:numId="18">
    <w:abstractNumId w:val="3"/>
  </w:num>
  <w:num w:numId="19">
    <w:abstractNumId w:val="22"/>
  </w:num>
  <w:num w:numId="20">
    <w:abstractNumId w:val="10"/>
  </w:num>
  <w:num w:numId="21">
    <w:abstractNumId w:val="0"/>
  </w:num>
  <w:num w:numId="22">
    <w:abstractNumId w:val="20"/>
  </w:num>
  <w:num w:numId="23">
    <w:abstractNumId w:val="1"/>
  </w:num>
  <w:num w:numId="24">
    <w:abstractNumId w:val="14"/>
  </w:num>
  <w:num w:numId="25">
    <w:abstractNumId w:val="9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66845"/>
    <w:rsid w:val="000C2313"/>
    <w:rsid w:val="000C490C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100A2"/>
    <w:rsid w:val="00236B44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405EE2"/>
    <w:rsid w:val="00416E5D"/>
    <w:rsid w:val="0045016A"/>
    <w:rsid w:val="00485245"/>
    <w:rsid w:val="004C1C55"/>
    <w:rsid w:val="004C5D70"/>
    <w:rsid w:val="004D2104"/>
    <w:rsid w:val="004F68AA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66782"/>
    <w:rsid w:val="00683C1C"/>
    <w:rsid w:val="006B0E1A"/>
    <w:rsid w:val="006B6F1B"/>
    <w:rsid w:val="006B71B2"/>
    <w:rsid w:val="006C3289"/>
    <w:rsid w:val="006D0213"/>
    <w:rsid w:val="006E4BB1"/>
    <w:rsid w:val="006E4E87"/>
    <w:rsid w:val="00700E4E"/>
    <w:rsid w:val="00700EBF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E0564"/>
    <w:rsid w:val="009F05BC"/>
    <w:rsid w:val="009F467B"/>
    <w:rsid w:val="00A04A7C"/>
    <w:rsid w:val="00A10A0B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4005A"/>
    <w:rsid w:val="00D61936"/>
    <w:rsid w:val="00D64BB4"/>
    <w:rsid w:val="00D660C2"/>
    <w:rsid w:val="00DA09CC"/>
    <w:rsid w:val="00DC4313"/>
    <w:rsid w:val="00DD3F36"/>
    <w:rsid w:val="00DD5C8C"/>
    <w:rsid w:val="00DE2199"/>
    <w:rsid w:val="00DE26C8"/>
    <w:rsid w:val="00DF00CB"/>
    <w:rsid w:val="00E20051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D7598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9F467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9F467B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F467B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E1C2F7-38E2-4F77-AE06-75F861F8F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Jessica van Wijncoop</cp:lastModifiedBy>
  <cp:revision>5</cp:revision>
  <cp:lastPrinted>2008-01-16T14:46:00Z</cp:lastPrinted>
  <dcterms:created xsi:type="dcterms:W3CDTF">2020-11-18T11:05:00Z</dcterms:created>
  <dcterms:modified xsi:type="dcterms:W3CDTF">2021-04-08T06:57:00Z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